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3159135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МОУ "Дороховская СОШ"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450806)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«Информатика» (базовый уровень)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</w:t>
      </w:r>
      <w:r>
        <w:rPr>
          <w:rFonts w:ascii="Calibri" w:hAnsi="Calibri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‌ 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3159135" w:id="1"/>
    <w:p>
      <w:pPr>
        <w:sectPr>
          <w:pgSz w:w="11906" w:h="16383" w:orient="portrait"/>
        </w:sectPr>
      </w:pPr>
    </w:p>
    <w:bookmarkEnd w:id="1"/>
    <w:bookmarkEnd w:id="0"/>
    <w:bookmarkStart w:name="block-3159141" w:id="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на уровне среднего общего образования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основ логического и алгоритмического мышления;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6d191c0f-7a0e-48a8-b80d-063d85de251e" w:id="3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bookmarkStart w:name="block-3159141" w:id="4"/>
    <w:p>
      <w:pPr>
        <w:sectPr>
          <w:pgSz w:w="11906" w:h="16383" w:orient="portrait"/>
        </w:sectPr>
      </w:pPr>
    </w:p>
    <w:bookmarkEnd w:id="4"/>
    <w:bookmarkEnd w:id="2"/>
    <w:bookmarkStart w:name="block-3159137" w:id="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целых и вещественных чисел в памяти компьютера.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изображения и звука с использованием интернет-приложений.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ред</w:t>
      </w:r>
      <w:bookmarkStart w:name="_Toc118725584" w:id="6"/>
      <w:bookmarkEnd w:id="6"/>
      <w:r>
        <w:rPr>
          <w:rFonts w:ascii="Times New Roman" w:hAnsi="Times New Roman"/>
          <w:b w:val="false"/>
          <w:i w:val="false"/>
          <w:color w:val="000000"/>
          <w:sz w:val="28"/>
        </w:rPr>
        <w:t>актирования трёхмерных моделей.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Численное решение уравнений с помощью подбора параметра.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bookmarkStart w:name="block-3159137" w:id="7"/>
    <w:p>
      <w:pPr>
        <w:sectPr>
          <w:pgSz w:w="11906" w:h="16383" w:orient="portrait"/>
        </w:sectPr>
      </w:pPr>
    </w:p>
    <w:bookmarkEnd w:id="7"/>
    <w:bookmarkEnd w:id="5"/>
    <w:bookmarkStart w:name="block-3159140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нравственного сознания, этического поведения;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креативное мышление при решении жизненных проблем.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ситуациям, 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интегрировать знания из разных предметных областей;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коммуникации во всех сферах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развёрнуто и логично излагать свою точку 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и своевременно принимать решения по их снижению;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и право других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понимать мир с позиции другого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bookmarkStart w:name="block-3159140" w:id="9"/>
    <w:p>
      <w:pPr>
        <w:sectPr>
          <w:pgSz w:w="11906" w:h="16383" w:orient="portrait"/>
        </w:sectPr>
      </w:pPr>
    </w:p>
    <w:bookmarkEnd w:id="9"/>
    <w:bookmarkEnd w:id="8"/>
    <w:bookmarkStart w:name="block-3159138" w:id="1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159138" w:id="11"/>
    <w:p>
      <w:pPr>
        <w:sectPr>
          <w:pgSz w:w="16383" w:h="11906" w:orient="landscape"/>
        </w:sectPr>
      </w:pPr>
    </w:p>
    <w:bookmarkEnd w:id="11"/>
    <w:bookmarkEnd w:id="10"/>
    <w:bookmarkStart w:name="block-3159136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6"/>
        <w:gridCol w:w="2880"/>
        <w:gridCol w:w="1163"/>
        <w:gridCol w:w="2157"/>
        <w:gridCol w:w="2300"/>
        <w:gridCol w:w="1771"/>
        <w:gridCol w:w="2797"/>
      </w:tblGrid>
      <w:tr>
        <w:trPr>
          <w:trHeight w:val="300" w:hRule="atLeast"/>
          <w:trHeight w:val="144" w:hRule="atLeast"/>
        </w:trPr>
        <w:tc>
          <w:tcPr>
            <w:tcW w:w="3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Растровая графика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1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0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159136" w:id="13"/>
    <w:p>
      <w:pPr>
        <w:sectPr>
          <w:pgSz w:w="16383" w:h="11906" w:orient="landscape"/>
        </w:sectPr>
      </w:pPr>
    </w:p>
    <w:bookmarkEnd w:id="13"/>
    <w:bookmarkEnd w:id="12"/>
    <w:bookmarkStart w:name="block-3159139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1b9c5cdb-18be-47f9-a030-9274be780126" w:id="15"/>
      <w:r>
        <w:rPr>
          <w:rFonts w:ascii="Times New Roman" w:hAnsi="Times New Roman"/>
          <w:b w:val="false"/>
          <w:i w:val="false"/>
          <w:color w:val="000000"/>
          <w:sz w:val="28"/>
        </w:rPr>
        <w:t>• Информатика, 11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5"/>
      <w:r>
        <w:rPr>
          <w:sz w:val="28"/>
        </w:rPr>
        <w:br/>
      </w:r>
      <w:bookmarkStart w:name="1b9c5cdb-18be-47f9-a030-9274be780126" w:id="1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Информатика, 10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6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3159139" w:id="17"/>
    <w:p>
      <w:pPr>
        <w:sectPr>
          <w:pgSz w:w="11906" w:h="16383" w:orient="portrait"/>
        </w:sectPr>
      </w:pPr>
    </w:p>
    <w:bookmarkEnd w:id="17"/>
    <w:bookmarkEnd w:id="1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